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1391D" w:rsidRPr="005D4FFB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D1391D" w:rsidRPr="005D4FFB" w:rsidRDefault="00D1391D" w:rsidP="00D139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D1391D">
        <w:rPr>
          <w:rFonts w:ascii="Times New Roman" w:eastAsiaTheme="minorEastAsia" w:hAnsi="Times New Roman"/>
          <w:b/>
          <w:sz w:val="27"/>
          <w:szCs w:val="27"/>
        </w:rPr>
        <w:t>5</w:t>
      </w:r>
      <w:r w:rsidRPr="005D4FFB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D1391D">
        <w:rPr>
          <w:rFonts w:ascii="Times New Roman" w:eastAsiaTheme="minorEastAsia" w:hAnsi="Times New Roman"/>
          <w:b/>
          <w:sz w:val="27"/>
          <w:szCs w:val="27"/>
        </w:rPr>
        <w:t>9</w:t>
      </w:r>
      <w:r w:rsidRPr="005D4FFB">
        <w:rPr>
          <w:rFonts w:ascii="Times New Roman" w:eastAsiaTheme="minorEastAsia" w:hAnsi="Times New Roman"/>
          <w:b/>
          <w:sz w:val="27"/>
          <w:szCs w:val="27"/>
        </w:rPr>
        <w:t>5</w:t>
      </w:r>
    </w:p>
    <w:p w:rsidR="00D1391D" w:rsidRDefault="00D1391D" w:rsidP="00D139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45356B" w:rsidRDefault="001A4C7A" w:rsidP="00202C43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45356B" w:rsidRDefault="00AF3833" w:rsidP="00202C4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r w:rsidR="002B166F">
        <w:rPr>
          <w:rFonts w:ascii="Times New Roman" w:hAnsi="Times New Roman"/>
          <w:b/>
          <w:bCs/>
          <w:sz w:val="28"/>
          <w:szCs w:val="28"/>
          <w:lang w:val="uk-UA"/>
        </w:rPr>
        <w:t>«Зірка»</w:t>
      </w:r>
    </w:p>
    <w:p w:rsidR="001A4C7A" w:rsidRPr="0045356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45356B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2B166F" w:rsidRPr="002B166F">
        <w:rPr>
          <w:rFonts w:ascii="Times New Roman" w:hAnsi="Times New Roman"/>
          <w:sz w:val="28"/>
          <w:szCs w:val="28"/>
          <w:lang w:val="uk-UA"/>
        </w:rPr>
        <w:t>ФГ «Зірка»</w:t>
      </w:r>
      <w:r w:rsidRPr="0045356B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45356B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45356B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45356B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 витребуваних земельних часток (паїв)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>із земель колишнього КСП «</w:t>
      </w:r>
      <w:proofErr w:type="spellStart"/>
      <w:r w:rsidR="002B166F">
        <w:rPr>
          <w:rFonts w:ascii="Times New Roman" w:hAnsi="Times New Roman"/>
          <w:sz w:val="28"/>
          <w:szCs w:val="28"/>
          <w:lang w:val="uk-UA"/>
        </w:rPr>
        <w:t>Черемошнянське</w:t>
      </w:r>
      <w:proofErr w:type="spellEnd"/>
      <w:r w:rsidR="002A3FEC" w:rsidRPr="0045356B">
        <w:rPr>
          <w:rFonts w:ascii="Times New Roman" w:hAnsi="Times New Roman"/>
          <w:sz w:val="28"/>
          <w:szCs w:val="28"/>
          <w:lang w:val="uk-UA"/>
        </w:rPr>
        <w:t>» с.</w:t>
      </w:r>
      <w:r w:rsidR="002B166F" w:rsidRPr="002B166F">
        <w:t xml:space="preserve"> </w:t>
      </w:r>
      <w:proofErr w:type="spellStart"/>
      <w:r w:rsidR="002B166F" w:rsidRPr="002B166F">
        <w:rPr>
          <w:rFonts w:ascii="Times New Roman" w:hAnsi="Times New Roman"/>
          <w:sz w:val="28"/>
          <w:szCs w:val="28"/>
          <w:lang w:val="uk-UA"/>
        </w:rPr>
        <w:t>Черемошн</w:t>
      </w:r>
      <w:r w:rsidR="002B166F">
        <w:rPr>
          <w:rFonts w:ascii="Times New Roman" w:hAnsi="Times New Roman"/>
          <w:sz w:val="28"/>
          <w:szCs w:val="28"/>
          <w:lang w:val="uk-UA"/>
        </w:rPr>
        <w:t>е</w:t>
      </w:r>
      <w:proofErr w:type="spellEnd"/>
      <w:r w:rsidR="002A3FEC" w:rsidRPr="0045356B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7763" w:type="dxa"/>
        <w:tblLook w:val="04A0" w:firstRow="1" w:lastRow="0" w:firstColumn="1" w:lastColumn="0" w:noHBand="0" w:noVBand="1"/>
      </w:tblPr>
      <w:tblGrid>
        <w:gridCol w:w="1523"/>
        <w:gridCol w:w="3960"/>
        <w:gridCol w:w="1415"/>
        <w:gridCol w:w="865"/>
      </w:tblGrid>
      <w:tr w:rsidR="00C43A1B" w:rsidRPr="007E68C0" w:rsidTr="0045356B">
        <w:tc>
          <w:tcPr>
            <w:tcW w:w="1523" w:type="dxa"/>
          </w:tcPr>
          <w:p w:rsidR="00C43A1B" w:rsidRPr="0045356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</w:t>
            </w:r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№ п/</w:t>
            </w:r>
            <w:proofErr w:type="spellStart"/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960" w:type="dxa"/>
          </w:tcPr>
          <w:p w:rsidR="00C43A1B" w:rsidRPr="00C43A1B" w:rsidRDefault="00C43A1B" w:rsidP="00C43A1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Прізвище, ім’я, по батькові </w:t>
            </w:r>
          </w:p>
        </w:tc>
        <w:tc>
          <w:tcPr>
            <w:tcW w:w="1415" w:type="dxa"/>
          </w:tcPr>
          <w:p w:rsidR="00C43A1B" w:rsidRPr="00C43A1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№</w:t>
            </w:r>
            <w:r w:rsidR="005D4FF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bookmarkStart w:id="0" w:name="_GoBack"/>
            <w:bookmarkEnd w:id="0"/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ділянки</w:t>
            </w:r>
          </w:p>
        </w:tc>
        <w:tc>
          <w:tcPr>
            <w:tcW w:w="865" w:type="dxa"/>
          </w:tcPr>
          <w:p w:rsidR="00C43A1B" w:rsidRPr="00C43A1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площа</w:t>
            </w:r>
          </w:p>
        </w:tc>
      </w:tr>
      <w:tr w:rsidR="00C43A1B" w:rsidRPr="007E68C0" w:rsidTr="0045356B">
        <w:tc>
          <w:tcPr>
            <w:tcW w:w="1523" w:type="dxa"/>
          </w:tcPr>
          <w:p w:rsidR="00C43A1B" w:rsidRPr="009252FB" w:rsidRDefault="00C43A1B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52F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960" w:type="dxa"/>
          </w:tcPr>
          <w:p w:rsidR="00C43A1B" w:rsidRPr="00C43A1B" w:rsidRDefault="007A1108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Дигас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Фросина Андріївна</w:t>
            </w:r>
          </w:p>
        </w:tc>
        <w:tc>
          <w:tcPr>
            <w:tcW w:w="1415" w:type="dxa"/>
          </w:tcPr>
          <w:p w:rsidR="00C43A1B" w:rsidRPr="00C43A1B" w:rsidRDefault="007A1108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102</w:t>
            </w:r>
          </w:p>
        </w:tc>
        <w:tc>
          <w:tcPr>
            <w:tcW w:w="865" w:type="dxa"/>
          </w:tcPr>
          <w:p w:rsidR="00C43A1B" w:rsidRPr="00C43A1B" w:rsidRDefault="007A1108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2,2906</w:t>
            </w:r>
          </w:p>
        </w:tc>
      </w:tr>
    </w:tbl>
    <w:p w:rsidR="00202C43" w:rsidRDefault="00202C43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6"/>
          <w:szCs w:val="26"/>
          <w:lang w:val="uk-UA"/>
        </w:rPr>
      </w:pPr>
    </w:p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2B166F" w:rsidRPr="002B166F">
        <w:rPr>
          <w:rFonts w:ascii="Times New Roman" w:hAnsi="Times New Roman"/>
          <w:bCs/>
          <w:sz w:val="28"/>
          <w:szCs w:val="28"/>
          <w:lang w:val="uk-UA"/>
        </w:rPr>
        <w:t>ФГ «Зірка»</w:t>
      </w:r>
      <w:r w:rsid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45356B" w:rsidRDefault="001A4C7A" w:rsidP="00D1391D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45356B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5D4FFB" w:rsidRDefault="00376828" w:rsidP="00B52E0B">
      <w:pPr>
        <w:pStyle w:val="a4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B52E0B" w:rsidRPr="0045356B" w:rsidRDefault="001A4C7A" w:rsidP="0040271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45356B">
        <w:rPr>
          <w:sz w:val="28"/>
          <w:szCs w:val="28"/>
        </w:rPr>
        <w:t>Міський  голова                                    С.Волинський</w:t>
      </w:r>
    </w:p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5D4FFB">
      <w:pgSz w:w="12242" w:h="15842" w:code="1"/>
      <w:pgMar w:top="142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202C43"/>
    <w:rsid w:val="00256734"/>
    <w:rsid w:val="00297B13"/>
    <w:rsid w:val="002A3FEC"/>
    <w:rsid w:val="002B166F"/>
    <w:rsid w:val="00317446"/>
    <w:rsid w:val="00376828"/>
    <w:rsid w:val="00385534"/>
    <w:rsid w:val="003914DE"/>
    <w:rsid w:val="00402717"/>
    <w:rsid w:val="0045356B"/>
    <w:rsid w:val="004D3624"/>
    <w:rsid w:val="005A0493"/>
    <w:rsid w:val="005D4FFB"/>
    <w:rsid w:val="00606D34"/>
    <w:rsid w:val="006F5B6A"/>
    <w:rsid w:val="00773856"/>
    <w:rsid w:val="007A1108"/>
    <w:rsid w:val="007E68C0"/>
    <w:rsid w:val="0081342E"/>
    <w:rsid w:val="00870D21"/>
    <w:rsid w:val="0087494E"/>
    <w:rsid w:val="008A3AE8"/>
    <w:rsid w:val="008D6670"/>
    <w:rsid w:val="009252FB"/>
    <w:rsid w:val="00956534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1391D"/>
    <w:rsid w:val="00D87CE5"/>
    <w:rsid w:val="00DB10AC"/>
    <w:rsid w:val="00F05318"/>
    <w:rsid w:val="00F67307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0F1D0-DA26-4B57-8FC2-D38055E0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2021-04-12T06:03:00Z</cp:lastPrinted>
  <dcterms:created xsi:type="dcterms:W3CDTF">2021-03-17T06:28:00Z</dcterms:created>
  <dcterms:modified xsi:type="dcterms:W3CDTF">2021-04-12T06:03:00Z</dcterms:modified>
</cp:coreProperties>
</file>